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ED287A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CONCEPT HANDBACK INSPECTION CHECKLIST</w:t>
      </w:r>
    </w:p>
    <w:p w14:paraId="223696FB" w14:textId="75BADF31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>______________________________________________________________________</w:t>
      </w:r>
    </w:p>
    <w:p w14:paraId="234AD9AD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PROPERTY DETAILS</w:t>
      </w:r>
    </w:p>
    <w:p w14:paraId="098D880F" w14:textId="641367ED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Property Address: </w:t>
      </w:r>
      <w:r w:rsidR="009C1C87">
        <w:rPr>
          <w:rFonts w:asciiTheme="minorBidi" w:hAnsiTheme="minorBidi"/>
          <w:b/>
        </w:rPr>
        <w:t>14</w:t>
      </w:r>
      <w:r w:rsidR="001008AA" w:rsidRPr="00A15AFC">
        <w:rPr>
          <w:rFonts w:asciiTheme="minorBidi" w:hAnsiTheme="minorBidi"/>
          <w:b/>
        </w:rPr>
        <w:t xml:space="preserve"> </w:t>
      </w:r>
      <w:r w:rsidR="008E79E6">
        <w:rPr>
          <w:rFonts w:asciiTheme="minorBidi" w:hAnsiTheme="minorBidi"/>
          <w:b/>
        </w:rPr>
        <w:t>LIDGET PL</w:t>
      </w:r>
      <w:r w:rsidR="009C1C87">
        <w:rPr>
          <w:rFonts w:asciiTheme="minorBidi" w:hAnsiTheme="minorBidi"/>
          <w:b/>
        </w:rPr>
        <w:t>ACE</w:t>
      </w:r>
      <w:r w:rsidR="00E34AD7">
        <w:rPr>
          <w:rFonts w:asciiTheme="minorBidi" w:hAnsiTheme="minorBidi"/>
          <w:b/>
        </w:rPr>
        <w:t>,</w:t>
      </w:r>
      <w:r w:rsidR="006F441B" w:rsidRPr="00A15AFC">
        <w:rPr>
          <w:rFonts w:asciiTheme="minorBidi" w:hAnsiTheme="minorBidi"/>
          <w:b/>
        </w:rPr>
        <w:t xml:space="preserve"> </w:t>
      </w:r>
      <w:r w:rsidR="000C22E9" w:rsidRPr="00A15AFC">
        <w:rPr>
          <w:rFonts w:asciiTheme="minorBidi" w:hAnsiTheme="minorBidi"/>
          <w:b/>
        </w:rPr>
        <w:t xml:space="preserve">BD7 </w:t>
      </w:r>
      <w:r w:rsidR="009C1C87">
        <w:rPr>
          <w:rFonts w:asciiTheme="minorBidi" w:hAnsiTheme="minorBidi"/>
          <w:b/>
        </w:rPr>
        <w:t>2LP</w:t>
      </w:r>
    </w:p>
    <w:p w14:paraId="15A9627F" w14:textId="69672A64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Inspection Date: </w:t>
      </w:r>
      <w:r w:rsidR="00E34AD7">
        <w:rPr>
          <w:rFonts w:asciiTheme="minorBidi" w:hAnsiTheme="minorBidi"/>
          <w:b/>
        </w:rPr>
        <w:t>1</w:t>
      </w:r>
      <w:r w:rsidR="009C1C87">
        <w:rPr>
          <w:rFonts w:asciiTheme="minorBidi" w:hAnsiTheme="minorBidi"/>
          <w:b/>
        </w:rPr>
        <w:t>9</w:t>
      </w:r>
      <w:r w:rsidR="006F441B" w:rsidRPr="00A15AFC">
        <w:rPr>
          <w:rFonts w:asciiTheme="minorBidi" w:hAnsiTheme="minorBidi"/>
          <w:b/>
        </w:rPr>
        <w:t xml:space="preserve"> | </w:t>
      </w:r>
      <w:r w:rsidR="00A15AFC" w:rsidRPr="00A15AFC">
        <w:rPr>
          <w:rFonts w:asciiTheme="minorBidi" w:hAnsiTheme="minorBidi"/>
          <w:b/>
        </w:rPr>
        <w:t>05</w:t>
      </w:r>
      <w:r w:rsidR="006F441B" w:rsidRPr="00A15AFC">
        <w:rPr>
          <w:rFonts w:asciiTheme="minorBidi" w:hAnsiTheme="minorBidi"/>
          <w:b/>
        </w:rPr>
        <w:t xml:space="preserve"> |</w:t>
      </w:r>
      <w:r w:rsidR="000C22E9" w:rsidRPr="00A15AFC">
        <w:rPr>
          <w:rFonts w:asciiTheme="minorBidi" w:hAnsiTheme="minorBidi"/>
          <w:b/>
        </w:rPr>
        <w:t xml:space="preserve"> </w:t>
      </w:r>
      <w:r w:rsidR="006F441B" w:rsidRPr="00A15AFC">
        <w:rPr>
          <w:rFonts w:asciiTheme="minorBidi" w:hAnsiTheme="minorBidi"/>
          <w:b/>
        </w:rPr>
        <w:t>26</w:t>
      </w:r>
    </w:p>
    <w:p w14:paraId="1E345AB6" w14:textId="7F4E3CD3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Inspector Name: </w:t>
      </w:r>
      <w:proofErr w:type="spellStart"/>
      <w:r w:rsidR="006F441B" w:rsidRPr="00A15AFC">
        <w:rPr>
          <w:rFonts w:asciiTheme="minorBidi" w:hAnsiTheme="minorBidi"/>
          <w:b/>
        </w:rPr>
        <w:t>Jol</w:t>
      </w:r>
      <w:proofErr w:type="spellEnd"/>
      <w:r w:rsidR="006F441B" w:rsidRPr="00A15AFC">
        <w:rPr>
          <w:rFonts w:asciiTheme="minorBidi" w:hAnsiTheme="minorBidi"/>
          <w:b/>
        </w:rPr>
        <w:t xml:space="preserve"> Singh</w:t>
      </w:r>
    </w:p>
    <w:p w14:paraId="5988B0E9" w14:textId="6C9CBE3D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Keys Received (Y/N): </w:t>
      </w:r>
      <w:r w:rsidR="000C22E9" w:rsidRPr="00A15AFC">
        <w:rPr>
          <w:rFonts w:asciiTheme="minorBidi" w:hAnsiTheme="minorBidi"/>
          <w:b/>
        </w:rPr>
        <w:t xml:space="preserve">Y </w:t>
      </w:r>
    </w:p>
    <w:p w14:paraId="6BF7CEB5" w14:textId="33043936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Date Keys Received: </w:t>
      </w:r>
    </w:p>
    <w:p w14:paraId="1CC1DD75" w14:textId="44BCD076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Occupied at Inspection? (Y/N): </w:t>
      </w:r>
      <w:r w:rsidR="000C22E9" w:rsidRPr="00A15AFC">
        <w:rPr>
          <w:rFonts w:asciiTheme="minorBidi" w:hAnsiTheme="minorBidi"/>
          <w:b/>
        </w:rPr>
        <w:t>N</w:t>
      </w:r>
    </w:p>
    <w:p w14:paraId="1828B361" w14:textId="6507B872" w:rsidR="00707DBA" w:rsidRPr="00A15AFC" w:rsidRDefault="00167044" w:rsidP="00A15AFC">
      <w:pPr>
        <w:spacing w:after="120"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Utilities Active? (Y/N): </w:t>
      </w:r>
      <w:r w:rsidR="008E79E6">
        <w:rPr>
          <w:rFonts w:asciiTheme="minorBidi" w:hAnsiTheme="minorBidi"/>
          <w:b/>
        </w:rPr>
        <w:t>N</w:t>
      </w:r>
      <w:r w:rsidR="00E34AD7" w:rsidRPr="00A15AFC">
        <w:rPr>
          <w:rFonts w:asciiTheme="minorBidi" w:hAnsiTheme="minorBidi"/>
          <w:b/>
        </w:rPr>
        <w:t xml:space="preserve"> </w:t>
      </w:r>
      <w:r w:rsidR="00707DBA" w:rsidRPr="00A15AFC">
        <w:rPr>
          <w:rFonts w:asciiTheme="minorBidi" w:hAnsiTheme="minorBidi"/>
        </w:rPr>
        <w:t>______________________________________________________________________</w:t>
      </w:r>
    </w:p>
    <w:p w14:paraId="6C92FF14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1. VACANT POSSESSION</w:t>
      </w:r>
    </w:p>
    <w:p w14:paraId="5E50950E" w14:textId="75E747DD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Property fully vacant? (Y/N): </w:t>
      </w:r>
      <w:r w:rsidR="000C22E9" w:rsidRPr="00A15AFC">
        <w:rPr>
          <w:rFonts w:asciiTheme="minorBidi" w:hAnsiTheme="minorBidi"/>
          <w:b/>
        </w:rPr>
        <w:t>Y</w:t>
      </w:r>
    </w:p>
    <w:p w14:paraId="54731E6A" w14:textId="155195AA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>• Any occupants remaining?</w:t>
      </w:r>
      <w:r w:rsidR="00707DBA" w:rsidRPr="00A15AFC">
        <w:rPr>
          <w:rFonts w:asciiTheme="minorBidi" w:hAnsiTheme="minorBidi"/>
        </w:rPr>
        <w:t xml:space="preserve"> </w:t>
      </w:r>
      <w:r w:rsidR="000C22E9" w:rsidRPr="00A15AFC">
        <w:rPr>
          <w:rFonts w:asciiTheme="minorBidi" w:hAnsiTheme="minorBidi"/>
          <w:b/>
        </w:rPr>
        <w:t>N</w:t>
      </w:r>
    </w:p>
    <w:p w14:paraId="5F62AAAA" w14:textId="3D161A08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>• Any belongings left behind?</w:t>
      </w:r>
      <w:r w:rsidR="00707DBA" w:rsidRPr="00A15AFC">
        <w:rPr>
          <w:rFonts w:asciiTheme="minorBidi" w:hAnsiTheme="minorBidi"/>
        </w:rPr>
        <w:t xml:space="preserve"> </w:t>
      </w:r>
      <w:r w:rsidR="00141157" w:rsidRPr="00A15AFC">
        <w:rPr>
          <w:rFonts w:asciiTheme="minorBidi" w:hAnsiTheme="minorBidi"/>
          <w:b/>
          <w:bCs/>
        </w:rPr>
        <w:t>N</w:t>
      </w:r>
    </w:p>
    <w:p w14:paraId="673A13A6" w14:textId="015595AC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Signs of continued use? </w:t>
      </w:r>
      <w:r w:rsidR="000C22E9" w:rsidRPr="00A15AFC">
        <w:rPr>
          <w:rFonts w:asciiTheme="minorBidi" w:hAnsiTheme="minorBidi"/>
          <w:b/>
        </w:rPr>
        <w:t>N</w:t>
      </w:r>
    </w:p>
    <w:p w14:paraId="3A10A39E" w14:textId="54F98A03" w:rsidR="00D94BAA" w:rsidRPr="00A15AFC" w:rsidRDefault="000C22E9" w:rsidP="00707DBA">
      <w:pPr>
        <w:spacing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 xml:space="preserve">Notes: </w:t>
      </w:r>
    </w:p>
    <w:p w14:paraId="2B61B5D9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2. GENERAL CONDITION</w:t>
      </w:r>
    </w:p>
    <w:p w14:paraId="51672EC5" w14:textId="12488ED6" w:rsidR="00707DBA" w:rsidRPr="00A15AFC" w:rsidRDefault="00167044" w:rsidP="00707DBA">
      <w:pPr>
        <w:spacing w:after="60"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>• Overall condition:</w:t>
      </w:r>
    </w:p>
    <w:p w14:paraId="1B4ED1C5" w14:textId="397AE1A2" w:rsidR="00707DBA" w:rsidRPr="00A15AFC" w:rsidRDefault="00167044" w:rsidP="00707DBA">
      <w:pPr>
        <w:spacing w:after="120"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 </w:t>
      </w:r>
      <w:r w:rsidR="000C22E9" w:rsidRPr="00A15AFC">
        <w:rPr>
          <w:rFonts w:asciiTheme="minorBidi" w:hAnsiTheme="minorBidi"/>
        </w:rPr>
        <w:t xml:space="preserve"> </w:t>
      </w:r>
      <w:proofErr w:type="gramStart"/>
      <w:r w:rsidR="00E34AD7" w:rsidRPr="00A15AFC">
        <w:rPr>
          <w:rFonts w:ascii="Segoe UI Symbol" w:hAnsi="Segoe UI Symbol" w:cs="Segoe UI Symbol"/>
          <w:b/>
        </w:rPr>
        <w:t>☐</w:t>
      </w:r>
      <w:r w:rsidR="00E34AD7" w:rsidRPr="00A15AFC">
        <w:rPr>
          <w:rFonts w:asciiTheme="minorBidi" w:hAnsiTheme="minorBidi"/>
          <w:b/>
        </w:rPr>
        <w:t xml:space="preserve">  </w:t>
      </w:r>
      <w:r w:rsidR="000C22E9" w:rsidRPr="00A15AFC">
        <w:rPr>
          <w:rFonts w:asciiTheme="minorBidi" w:hAnsiTheme="minorBidi"/>
          <w:b/>
        </w:rPr>
        <w:t>Good</w:t>
      </w:r>
      <w:proofErr w:type="gramEnd"/>
      <w:r w:rsidR="000C22E9" w:rsidRPr="00A15AFC">
        <w:rPr>
          <w:rFonts w:asciiTheme="minorBidi" w:hAnsiTheme="minorBidi"/>
          <w:b/>
        </w:rPr>
        <w:t xml:space="preserve">   </w:t>
      </w:r>
      <w:r w:rsidR="009C1C87" w:rsidRPr="00A15AFC">
        <w:rPr>
          <w:rFonts w:ascii="Segoe UI Symbol" w:hAnsi="Segoe UI Symbol" w:cs="Segoe UI Symbol"/>
          <w:b/>
        </w:rPr>
        <w:t>☐</w:t>
      </w:r>
      <w:r w:rsidR="009C1C87" w:rsidRPr="00A15AFC">
        <w:rPr>
          <w:rFonts w:asciiTheme="minorBidi" w:hAnsiTheme="minorBidi"/>
          <w:b/>
        </w:rPr>
        <w:t xml:space="preserve">  </w:t>
      </w:r>
      <w:r w:rsidR="00E34AD7" w:rsidRPr="00A15AFC">
        <w:rPr>
          <w:rFonts w:asciiTheme="minorBidi" w:hAnsiTheme="minorBidi"/>
          <w:b/>
        </w:rPr>
        <w:t xml:space="preserve"> </w:t>
      </w:r>
      <w:r w:rsidR="000C22E9" w:rsidRPr="00A15AFC">
        <w:rPr>
          <w:rFonts w:asciiTheme="minorBidi" w:hAnsiTheme="minorBidi"/>
          <w:b/>
        </w:rPr>
        <w:t xml:space="preserve">Fair   </w:t>
      </w:r>
      <w:r w:rsidR="009C1C87" w:rsidRPr="00A15AFC">
        <w:rPr>
          <w:rFonts w:ascii="Segoe UI Symbol" w:hAnsi="Segoe UI Symbol" w:cs="Segoe UI Symbol"/>
          <w:b/>
        </w:rPr>
        <w:t>☑</w:t>
      </w:r>
      <w:r w:rsidR="009C1C87" w:rsidRPr="00A15AFC">
        <w:rPr>
          <w:rFonts w:asciiTheme="minorBidi" w:hAnsiTheme="minorBidi"/>
          <w:b/>
        </w:rPr>
        <w:t xml:space="preserve">  </w:t>
      </w:r>
      <w:r w:rsidR="000C22E9" w:rsidRPr="00A15AFC">
        <w:rPr>
          <w:rFonts w:asciiTheme="minorBidi" w:hAnsiTheme="minorBidi"/>
          <w:b/>
        </w:rPr>
        <w:t xml:space="preserve">Poor   </w:t>
      </w:r>
      <w:r w:rsidR="000C22E9" w:rsidRPr="00A15AFC">
        <w:rPr>
          <w:rFonts w:ascii="Segoe UI Symbol" w:hAnsi="Segoe UI Symbol" w:cs="Segoe UI Symbol"/>
          <w:b/>
        </w:rPr>
        <w:t>☐</w:t>
      </w:r>
      <w:r w:rsidR="000C22E9" w:rsidRPr="00A15AFC">
        <w:rPr>
          <w:rFonts w:asciiTheme="minorBidi" w:hAnsiTheme="minorBidi"/>
          <w:b/>
        </w:rPr>
        <w:t xml:space="preserve"> Severe</w:t>
      </w:r>
    </w:p>
    <w:p w14:paraId="2DB37B86" w14:textId="33D34A46" w:rsidR="00707DBA" w:rsidRPr="00A15AFC" w:rsidRDefault="00167044" w:rsidP="00707DBA">
      <w:pPr>
        <w:spacing w:after="120"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>• Cleanliness:</w:t>
      </w:r>
    </w:p>
    <w:p w14:paraId="7CB938D5" w14:textId="1995AD85" w:rsidR="00707DBA" w:rsidRPr="00A15AFC" w:rsidRDefault="00167044" w:rsidP="003F111A">
      <w:pPr>
        <w:spacing w:after="60"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</w:t>
      </w:r>
      <w:r w:rsidR="000C22E9" w:rsidRPr="00A15AFC">
        <w:rPr>
          <w:rFonts w:asciiTheme="minorBidi" w:hAnsiTheme="minorBidi"/>
        </w:rPr>
        <w:t xml:space="preserve"> </w:t>
      </w:r>
      <w:r w:rsidRPr="00A15AFC">
        <w:rPr>
          <w:rFonts w:asciiTheme="minorBidi" w:hAnsiTheme="minorBidi"/>
        </w:rPr>
        <w:t xml:space="preserve">  </w:t>
      </w:r>
      <w:proofErr w:type="gramStart"/>
      <w:r w:rsidR="00E34AD7" w:rsidRPr="00A15AFC">
        <w:rPr>
          <w:rFonts w:ascii="Segoe UI Symbol" w:hAnsi="Segoe UI Symbol" w:cs="Segoe UI Symbol"/>
          <w:b/>
        </w:rPr>
        <w:t>☐</w:t>
      </w:r>
      <w:r w:rsidR="00E34AD7" w:rsidRPr="00A15AFC">
        <w:rPr>
          <w:rFonts w:asciiTheme="minorBidi" w:hAnsiTheme="minorBidi"/>
          <w:b/>
        </w:rPr>
        <w:t xml:space="preserve">  </w:t>
      </w:r>
      <w:r w:rsidR="000C22E9" w:rsidRPr="00A15AFC">
        <w:rPr>
          <w:rFonts w:asciiTheme="minorBidi" w:hAnsiTheme="minorBidi"/>
          <w:b/>
        </w:rPr>
        <w:t>Clean</w:t>
      </w:r>
      <w:proofErr w:type="gramEnd"/>
      <w:r w:rsidR="000C22E9" w:rsidRPr="00A15AFC">
        <w:rPr>
          <w:rFonts w:asciiTheme="minorBidi" w:hAnsiTheme="minorBidi"/>
          <w:b/>
        </w:rPr>
        <w:t xml:space="preserve">   </w:t>
      </w:r>
      <w:r w:rsidR="009C1C87" w:rsidRPr="00A15AFC">
        <w:rPr>
          <w:rFonts w:ascii="Segoe UI Symbol" w:hAnsi="Segoe UI Symbol" w:cs="Segoe UI Symbol"/>
          <w:b/>
        </w:rPr>
        <w:t>☐</w:t>
      </w:r>
      <w:r w:rsidR="009C1C87" w:rsidRPr="00A15AFC">
        <w:rPr>
          <w:rFonts w:asciiTheme="minorBidi" w:hAnsiTheme="minorBidi"/>
          <w:b/>
        </w:rPr>
        <w:t xml:space="preserve">  </w:t>
      </w:r>
      <w:r w:rsidR="000C22E9" w:rsidRPr="00A15AFC">
        <w:rPr>
          <w:rFonts w:asciiTheme="minorBidi" w:hAnsiTheme="minorBidi"/>
          <w:b/>
        </w:rPr>
        <w:t xml:space="preserve">Needs cleaning   </w:t>
      </w:r>
      <w:r w:rsidR="009C1C87" w:rsidRPr="00A15AFC">
        <w:rPr>
          <w:rFonts w:ascii="Segoe UI Symbol" w:hAnsi="Segoe UI Symbol" w:cs="Segoe UI Symbol"/>
          <w:b/>
        </w:rPr>
        <w:t>☑</w:t>
      </w:r>
      <w:r w:rsidR="009C1C87" w:rsidRPr="00A15AFC">
        <w:rPr>
          <w:rFonts w:asciiTheme="minorBidi" w:hAnsiTheme="minorBidi"/>
          <w:b/>
        </w:rPr>
        <w:t xml:space="preserve">  </w:t>
      </w:r>
      <w:r w:rsidR="000C22E9" w:rsidRPr="00A15AFC">
        <w:rPr>
          <w:rFonts w:asciiTheme="minorBidi" w:hAnsiTheme="minorBidi"/>
          <w:b/>
        </w:rPr>
        <w:t>Heavy neglect</w:t>
      </w:r>
    </w:p>
    <w:p w14:paraId="78CCD823" w14:textId="77777777" w:rsidR="003F111A" w:rsidRPr="00A15AFC" w:rsidRDefault="003F111A" w:rsidP="003F111A">
      <w:pPr>
        <w:spacing w:after="60" w:line="240" w:lineRule="auto"/>
        <w:rPr>
          <w:rFonts w:asciiTheme="minorBidi" w:hAnsiTheme="minorBidi"/>
          <w:b/>
        </w:rPr>
      </w:pPr>
    </w:p>
    <w:p w14:paraId="42998415" w14:textId="047D3DAC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</w:t>
      </w:r>
      <w:proofErr w:type="spellStart"/>
      <w:r w:rsidR="000C22E9" w:rsidRPr="00A15AFC">
        <w:rPr>
          <w:rFonts w:asciiTheme="minorBidi" w:hAnsiTheme="minorBidi"/>
        </w:rPr>
        <w:t>Odours</w:t>
      </w:r>
      <w:proofErr w:type="spellEnd"/>
      <w:r w:rsidR="000C22E9" w:rsidRPr="00A15AFC">
        <w:rPr>
          <w:rFonts w:asciiTheme="minorBidi" w:hAnsiTheme="minorBidi"/>
        </w:rPr>
        <w:t xml:space="preserve"> / damp smell</w:t>
      </w:r>
      <w:r w:rsidR="00707DBA" w:rsidRPr="00A15AFC">
        <w:rPr>
          <w:rFonts w:asciiTheme="minorBidi" w:hAnsiTheme="minorBidi"/>
        </w:rPr>
        <w:t>?</w:t>
      </w:r>
      <w:r w:rsidR="000C22E9" w:rsidRPr="00A15AFC">
        <w:rPr>
          <w:rFonts w:asciiTheme="minorBidi" w:hAnsiTheme="minorBidi"/>
        </w:rPr>
        <w:t xml:space="preserve"> </w:t>
      </w:r>
      <w:r w:rsidR="00141157" w:rsidRPr="00A15AFC">
        <w:rPr>
          <w:rFonts w:asciiTheme="minorBidi" w:hAnsiTheme="minorBidi"/>
        </w:rPr>
        <w:t xml:space="preserve"> </w:t>
      </w:r>
      <w:r w:rsidR="009C1C87" w:rsidRPr="009C1C87">
        <w:rPr>
          <w:rFonts w:asciiTheme="minorBidi" w:hAnsiTheme="minorBidi"/>
          <w:b/>
          <w:bCs/>
        </w:rPr>
        <w:t>None</w:t>
      </w:r>
    </w:p>
    <w:p w14:paraId="166CF02D" w14:textId="5757A12A" w:rsidR="00D94BAA" w:rsidRPr="00A15AFC" w:rsidRDefault="000C22E9" w:rsidP="00707DBA">
      <w:pPr>
        <w:spacing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 xml:space="preserve">Notes: </w:t>
      </w:r>
    </w:p>
    <w:p w14:paraId="6C4699F4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3. WALLS &amp; DECORATION</w:t>
      </w:r>
    </w:p>
    <w:p w14:paraId="6B8D1AE7" w14:textId="559EB70E" w:rsidR="00D94BAA" w:rsidRPr="00A15AFC" w:rsidRDefault="00167044" w:rsidP="00141157">
      <w:pPr>
        <w:spacing w:after="140"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Paint condition: </w:t>
      </w:r>
      <w:r w:rsidR="00141157" w:rsidRPr="00A15AFC">
        <w:rPr>
          <w:rFonts w:asciiTheme="minorBidi" w:hAnsiTheme="minorBidi"/>
          <w:b/>
          <w:bCs/>
        </w:rPr>
        <w:t>Fair</w:t>
      </w:r>
    </w:p>
    <w:p w14:paraId="1F4DF419" w14:textId="7B6FF9FF" w:rsidR="00D94BAA" w:rsidRPr="00A15AFC" w:rsidRDefault="00167044" w:rsidP="00707DBA">
      <w:pPr>
        <w:spacing w:after="140"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Scuffs / damage: </w:t>
      </w:r>
      <w:r w:rsidR="009C1C87" w:rsidRPr="009C1C87">
        <w:rPr>
          <w:rFonts w:asciiTheme="minorBidi" w:hAnsiTheme="minorBidi"/>
          <w:b/>
          <w:bCs/>
        </w:rPr>
        <w:t>None</w:t>
      </w:r>
    </w:p>
    <w:p w14:paraId="1DEB992D" w14:textId="77777777" w:rsidR="00141157" w:rsidRPr="00A15AFC" w:rsidRDefault="00167044" w:rsidP="00141157">
      <w:pPr>
        <w:spacing w:after="140"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Holes / fixings: </w:t>
      </w:r>
      <w:r w:rsidR="00141157" w:rsidRPr="00A15AFC">
        <w:rPr>
          <w:rFonts w:asciiTheme="minorBidi" w:hAnsiTheme="minorBidi"/>
          <w:b/>
          <w:bCs/>
        </w:rPr>
        <w:t>None</w:t>
      </w:r>
    </w:p>
    <w:p w14:paraId="1E0B907E" w14:textId="3EB76D5F" w:rsidR="003F111A" w:rsidRPr="00A15AFC" w:rsidRDefault="00167044" w:rsidP="00141157">
      <w:pPr>
        <w:spacing w:after="140"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</w:t>
      </w:r>
      <w:proofErr w:type="spellStart"/>
      <w:r w:rsidR="000C22E9" w:rsidRPr="00A15AFC">
        <w:rPr>
          <w:rFonts w:asciiTheme="minorBidi" w:hAnsiTheme="minorBidi"/>
        </w:rPr>
        <w:t>Mould</w:t>
      </w:r>
      <w:proofErr w:type="spellEnd"/>
      <w:r w:rsidR="000C22E9" w:rsidRPr="00A15AFC">
        <w:rPr>
          <w:rFonts w:asciiTheme="minorBidi" w:hAnsiTheme="minorBidi"/>
        </w:rPr>
        <w:t xml:space="preserve"> present? (Y/N)</w:t>
      </w:r>
      <w:r w:rsidR="006F441B" w:rsidRPr="00A15AFC">
        <w:rPr>
          <w:rFonts w:asciiTheme="minorBidi" w:hAnsiTheme="minorBidi"/>
        </w:rPr>
        <w:t xml:space="preserve"> </w:t>
      </w:r>
      <w:r w:rsidR="006F441B" w:rsidRPr="00A15AFC">
        <w:rPr>
          <w:rFonts w:asciiTheme="minorBidi" w:hAnsiTheme="minorBidi"/>
          <w:b/>
          <w:bCs/>
        </w:rPr>
        <w:t>N</w:t>
      </w:r>
    </w:p>
    <w:p w14:paraId="3EFF59F9" w14:textId="77777777" w:rsidR="00A15AFC" w:rsidRDefault="00A15AFC" w:rsidP="00141157">
      <w:pPr>
        <w:spacing w:after="140" w:line="240" w:lineRule="auto"/>
        <w:rPr>
          <w:rFonts w:asciiTheme="minorBidi" w:hAnsiTheme="minorBidi"/>
          <w:b/>
          <w:bCs/>
        </w:rPr>
      </w:pPr>
    </w:p>
    <w:p w14:paraId="1364AA0F" w14:textId="1D116293" w:rsidR="00707DBA" w:rsidRPr="00A15AFC" w:rsidRDefault="000C22E9" w:rsidP="00141157">
      <w:pPr>
        <w:spacing w:after="140"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  <w:bCs/>
        </w:rPr>
        <w:lastRenderedPageBreak/>
        <w:t>Notes:</w:t>
      </w:r>
    </w:p>
    <w:p w14:paraId="673D9D34" w14:textId="738D13DD" w:rsidR="00D94BAA" w:rsidRPr="00A15AFC" w:rsidRDefault="000C22E9" w:rsidP="00707DBA">
      <w:pPr>
        <w:spacing w:after="140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</w:rPr>
        <w:t>4. CEILINGS</w:t>
      </w:r>
    </w:p>
    <w:p w14:paraId="41C4BE10" w14:textId="11D6A1A7" w:rsidR="00D94BAA" w:rsidRPr="00A15AFC" w:rsidRDefault="00167044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Stains: </w:t>
      </w:r>
    </w:p>
    <w:p w14:paraId="33BC546A" w14:textId="2ADC9C70" w:rsidR="00D94BAA" w:rsidRPr="00A15AFC" w:rsidRDefault="00167044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Cracks: </w:t>
      </w:r>
      <w:r w:rsidR="006F441B" w:rsidRPr="00A15AFC">
        <w:rPr>
          <w:rFonts w:asciiTheme="minorBidi" w:hAnsiTheme="minorBidi"/>
          <w:b/>
        </w:rPr>
        <w:t>N</w:t>
      </w:r>
      <w:r w:rsidR="008E79E6">
        <w:rPr>
          <w:rFonts w:asciiTheme="minorBidi" w:hAnsiTheme="minorBidi"/>
          <w:b/>
        </w:rPr>
        <w:t>one</w:t>
      </w:r>
    </w:p>
    <w:p w14:paraId="3F30CFEF" w14:textId="50D56494" w:rsidR="00707DBA" w:rsidRPr="00A15AFC" w:rsidRDefault="00167044" w:rsidP="00707DBA">
      <w:pPr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</w:t>
      </w:r>
      <w:proofErr w:type="spellStart"/>
      <w:r w:rsidR="000C22E9" w:rsidRPr="00A15AFC">
        <w:rPr>
          <w:rFonts w:asciiTheme="minorBidi" w:hAnsiTheme="minorBidi"/>
        </w:rPr>
        <w:t>Mould</w:t>
      </w:r>
      <w:proofErr w:type="spellEnd"/>
      <w:r w:rsidR="000C22E9" w:rsidRPr="00A15AFC">
        <w:rPr>
          <w:rFonts w:asciiTheme="minorBidi" w:hAnsiTheme="minorBidi"/>
        </w:rPr>
        <w:t xml:space="preserve">: </w:t>
      </w:r>
      <w:r w:rsidR="000C22E9" w:rsidRPr="00A15AFC">
        <w:rPr>
          <w:rFonts w:asciiTheme="minorBidi" w:hAnsiTheme="minorBidi"/>
          <w:b/>
        </w:rPr>
        <w:t>N</w:t>
      </w:r>
      <w:r w:rsidR="008E79E6">
        <w:rPr>
          <w:rFonts w:asciiTheme="minorBidi" w:hAnsiTheme="minorBidi"/>
          <w:b/>
        </w:rPr>
        <w:t>one</w:t>
      </w:r>
    </w:p>
    <w:p w14:paraId="0BF2B8CB" w14:textId="7D708318" w:rsidR="00707DBA" w:rsidRPr="00A15AFC" w:rsidRDefault="000C22E9" w:rsidP="00A672A3">
      <w:pPr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>Notes:</w:t>
      </w:r>
    </w:p>
    <w:p w14:paraId="35A3C7CF" w14:textId="77777777" w:rsidR="00D94BAA" w:rsidRPr="00A15AFC" w:rsidRDefault="000C22E9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5. FLOORS &amp; CARPETS</w:t>
      </w:r>
    </w:p>
    <w:p w14:paraId="562FAC28" w14:textId="12163065" w:rsidR="003F111A" w:rsidRPr="00A15AFC" w:rsidRDefault="00167044" w:rsidP="00141157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3F111A" w:rsidRPr="00A15AFC">
        <w:rPr>
          <w:rFonts w:asciiTheme="minorBidi" w:hAnsiTheme="minorBidi"/>
        </w:rPr>
        <w:t>• Carpet condition:</w:t>
      </w:r>
      <w:r w:rsidR="006F441B" w:rsidRPr="00A15AFC">
        <w:rPr>
          <w:rFonts w:asciiTheme="minorBidi" w:hAnsiTheme="minorBidi"/>
        </w:rPr>
        <w:t xml:space="preserve"> </w:t>
      </w:r>
      <w:r w:rsidR="009C1C87">
        <w:rPr>
          <w:rFonts w:asciiTheme="minorBidi" w:hAnsiTheme="minorBidi"/>
          <w:b/>
          <w:bCs/>
        </w:rPr>
        <w:t>Poor</w:t>
      </w:r>
    </w:p>
    <w:p w14:paraId="673518BA" w14:textId="4B189A85" w:rsidR="00D94BAA" w:rsidRPr="00A15AFC" w:rsidRDefault="003F111A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Burns / stains: </w:t>
      </w:r>
      <w:r w:rsidR="000C22E9" w:rsidRPr="00A15AFC">
        <w:rPr>
          <w:rFonts w:asciiTheme="minorBidi" w:hAnsiTheme="minorBidi"/>
          <w:b/>
        </w:rPr>
        <w:t>N</w:t>
      </w:r>
      <w:r w:rsidR="006F441B" w:rsidRPr="00A15AFC">
        <w:rPr>
          <w:rFonts w:asciiTheme="minorBidi" w:hAnsiTheme="minorBidi"/>
          <w:b/>
        </w:rPr>
        <w:t>o</w:t>
      </w:r>
      <w:r w:rsidR="008E79E6">
        <w:rPr>
          <w:rFonts w:asciiTheme="minorBidi" w:hAnsiTheme="minorBidi"/>
          <w:b/>
        </w:rPr>
        <w:t>ne</w:t>
      </w:r>
    </w:p>
    <w:p w14:paraId="197171DC" w14:textId="7E36AA1B" w:rsidR="00141157" w:rsidRPr="00A15AFC" w:rsidRDefault="00167044" w:rsidP="00141157">
      <w:pPr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Lifting / damage: </w:t>
      </w:r>
      <w:r w:rsidR="00141157" w:rsidRPr="00A15AFC">
        <w:rPr>
          <w:rFonts w:asciiTheme="minorBidi" w:hAnsiTheme="minorBidi"/>
          <w:b/>
        </w:rPr>
        <w:t>No</w:t>
      </w:r>
    </w:p>
    <w:p w14:paraId="08C390C2" w14:textId="677A33D8" w:rsidR="003F111A" w:rsidRPr="00A15AFC" w:rsidRDefault="003F111A" w:rsidP="00141157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• Hard flooring condition:</w:t>
      </w:r>
      <w:r w:rsidR="006F441B" w:rsidRPr="00A15AFC">
        <w:rPr>
          <w:rFonts w:asciiTheme="minorBidi" w:hAnsiTheme="minorBidi"/>
          <w:b/>
          <w:bCs/>
        </w:rPr>
        <w:t xml:space="preserve"> </w:t>
      </w:r>
      <w:r w:rsidR="00141157" w:rsidRPr="00A15AFC">
        <w:rPr>
          <w:rFonts w:asciiTheme="minorBidi" w:hAnsiTheme="minorBidi"/>
          <w:b/>
          <w:bCs/>
        </w:rPr>
        <w:t>F</w:t>
      </w:r>
      <w:r w:rsidR="008E79E6">
        <w:rPr>
          <w:rFonts w:asciiTheme="minorBidi" w:hAnsiTheme="minorBidi"/>
          <w:b/>
          <w:bCs/>
        </w:rPr>
        <w:t>air</w:t>
      </w:r>
    </w:p>
    <w:p w14:paraId="2C8863FC" w14:textId="4D83056D" w:rsidR="00D94BAA" w:rsidRPr="00A15AFC" w:rsidRDefault="000C22E9" w:rsidP="00707DBA">
      <w:pPr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 xml:space="preserve">Notes: </w:t>
      </w:r>
    </w:p>
    <w:p w14:paraId="07707F1C" w14:textId="77777777" w:rsidR="00D94BAA" w:rsidRPr="00A15AFC" w:rsidRDefault="000C22E9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6. DOORS &amp; WINDOWS</w:t>
      </w:r>
    </w:p>
    <w:p w14:paraId="01C9105F" w14:textId="4DDE91CD" w:rsidR="00D94BAA" w:rsidRPr="00A15AFC" w:rsidRDefault="00167044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Internal doors working? </w:t>
      </w:r>
      <w:proofErr w:type="spellStart"/>
      <w:r w:rsidR="009C1C87">
        <w:rPr>
          <w:rFonts w:asciiTheme="minorBidi" w:hAnsiTheme="minorBidi"/>
          <w:b/>
        </w:rPr>
        <w:t>LiR</w:t>
      </w:r>
      <w:proofErr w:type="spellEnd"/>
      <w:r w:rsidR="009C1C87">
        <w:rPr>
          <w:rFonts w:asciiTheme="minorBidi" w:hAnsiTheme="minorBidi"/>
          <w:b/>
        </w:rPr>
        <w:t>- Not closing</w:t>
      </w:r>
    </w:p>
    <w:p w14:paraId="1985ACA9" w14:textId="1870AEB1" w:rsidR="00D94BAA" w:rsidRPr="00A15AFC" w:rsidRDefault="00167044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Any broken hinges / handles? </w:t>
      </w:r>
      <w:r w:rsidR="00141157" w:rsidRPr="00A15AFC">
        <w:rPr>
          <w:rFonts w:asciiTheme="minorBidi" w:hAnsiTheme="minorBidi"/>
          <w:b/>
        </w:rPr>
        <w:t>No</w:t>
      </w:r>
      <w:r w:rsidR="009C1C87">
        <w:rPr>
          <w:rFonts w:asciiTheme="minorBidi" w:hAnsiTheme="minorBidi"/>
          <w:b/>
        </w:rPr>
        <w:t>ne</w:t>
      </w:r>
    </w:p>
    <w:p w14:paraId="6B09C374" w14:textId="5DD66650" w:rsidR="009F2B2E" w:rsidRDefault="00167044" w:rsidP="008E79E6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>• Fire doors intact?</w:t>
      </w:r>
      <w:r w:rsidR="00707DBA" w:rsidRPr="00A15AFC">
        <w:rPr>
          <w:rFonts w:asciiTheme="minorBidi" w:hAnsiTheme="minorBidi"/>
        </w:rPr>
        <w:t xml:space="preserve"> </w:t>
      </w:r>
      <w:proofErr w:type="gramStart"/>
      <w:r w:rsidR="00707DBA" w:rsidRPr="00A15AFC">
        <w:rPr>
          <w:rFonts w:asciiTheme="minorBidi" w:hAnsiTheme="minorBidi"/>
        </w:rPr>
        <w:t xml:space="preserve">( </w:t>
      </w:r>
      <w:r w:rsidR="00707DBA" w:rsidRPr="00A15AFC">
        <w:rPr>
          <w:rFonts w:asciiTheme="minorBidi" w:hAnsiTheme="minorBidi"/>
          <w:b/>
          <w:bCs/>
        </w:rPr>
        <w:t>VERY</w:t>
      </w:r>
      <w:proofErr w:type="gramEnd"/>
      <w:r w:rsidR="00707DBA" w:rsidRPr="00A15AFC">
        <w:rPr>
          <w:rFonts w:asciiTheme="minorBidi" w:hAnsiTheme="minorBidi"/>
          <w:b/>
          <w:bCs/>
        </w:rPr>
        <w:t xml:space="preserve"> IMPORTANT</w:t>
      </w:r>
      <w:r w:rsidR="00707DBA" w:rsidRPr="00A15AFC">
        <w:rPr>
          <w:rFonts w:asciiTheme="minorBidi" w:hAnsiTheme="minorBidi"/>
        </w:rPr>
        <w:t xml:space="preserve"> )</w:t>
      </w:r>
      <w:r w:rsidR="00141157" w:rsidRPr="00A15AFC">
        <w:rPr>
          <w:rFonts w:asciiTheme="minorBidi" w:hAnsiTheme="minorBidi"/>
        </w:rPr>
        <w:t xml:space="preserve"> </w:t>
      </w:r>
    </w:p>
    <w:p w14:paraId="2A6272BB" w14:textId="549B7F9A" w:rsidR="00D94BAA" w:rsidRPr="00A15AFC" w:rsidRDefault="00167044" w:rsidP="009F2B2E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>• Windows opening / closing?</w:t>
      </w:r>
      <w:r w:rsidR="00707DBA" w:rsidRPr="00A15AFC">
        <w:rPr>
          <w:rFonts w:asciiTheme="minorBidi" w:hAnsiTheme="minorBidi"/>
        </w:rPr>
        <w:t xml:space="preserve"> </w:t>
      </w:r>
      <w:r w:rsidR="006F441B" w:rsidRPr="00A15AFC">
        <w:rPr>
          <w:rFonts w:asciiTheme="minorBidi" w:hAnsiTheme="minorBidi"/>
        </w:rPr>
        <w:t xml:space="preserve"> </w:t>
      </w:r>
      <w:r w:rsidR="009C1C87">
        <w:rPr>
          <w:rFonts w:asciiTheme="minorBidi" w:hAnsiTheme="minorBidi"/>
          <w:b/>
          <w:bCs/>
        </w:rPr>
        <w:t>Bedroom window not opening- no key</w:t>
      </w:r>
    </w:p>
    <w:p w14:paraId="0D0F434B" w14:textId="16DDCC1F" w:rsidR="00707DBA" w:rsidRPr="00A15AFC" w:rsidRDefault="000C22E9" w:rsidP="00A672A3">
      <w:pPr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>Notes:</w:t>
      </w:r>
    </w:p>
    <w:p w14:paraId="0D3CC67C" w14:textId="77777777" w:rsidR="00D94BAA" w:rsidRPr="00A15AFC" w:rsidRDefault="000C22E9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7. KITCHEN</w:t>
      </w:r>
    </w:p>
    <w:p w14:paraId="23BD4DA3" w14:textId="6C7B2A8F" w:rsidR="00A672A3" w:rsidRPr="00A15AFC" w:rsidRDefault="00167044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A672A3" w:rsidRPr="00A15AFC">
        <w:rPr>
          <w:rFonts w:asciiTheme="minorBidi" w:hAnsiTheme="minorBidi"/>
        </w:rPr>
        <w:t>• Units condition:</w:t>
      </w:r>
      <w:r w:rsidR="006F441B" w:rsidRPr="00A15AFC">
        <w:rPr>
          <w:rFonts w:asciiTheme="minorBidi" w:hAnsiTheme="minorBidi"/>
        </w:rPr>
        <w:t xml:space="preserve"> </w:t>
      </w:r>
    </w:p>
    <w:p w14:paraId="6F973E9D" w14:textId="6D44630C" w:rsidR="00D94BAA" w:rsidRPr="00A15AFC" w:rsidRDefault="00A672A3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Worktops: </w:t>
      </w:r>
      <w:r w:rsidR="009C1C87">
        <w:rPr>
          <w:rFonts w:asciiTheme="minorBidi" w:hAnsiTheme="minorBidi"/>
          <w:b/>
          <w:bCs/>
        </w:rPr>
        <w:t>OK</w:t>
      </w:r>
    </w:p>
    <w:p w14:paraId="1849F663" w14:textId="21C3A4F1" w:rsidR="00D94BAA" w:rsidRPr="00A15AFC" w:rsidRDefault="00167044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Appliances: </w:t>
      </w:r>
      <w:r w:rsidR="009C1C87">
        <w:rPr>
          <w:rFonts w:asciiTheme="minorBidi" w:hAnsiTheme="minorBidi"/>
          <w:b/>
        </w:rPr>
        <w:t>OK – not able to test – no electric</w:t>
      </w:r>
    </w:p>
    <w:p w14:paraId="687DF66D" w14:textId="521E8BB9" w:rsidR="00D94BAA" w:rsidRPr="00A15AFC" w:rsidRDefault="00167044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Extractor working: </w:t>
      </w:r>
      <w:r w:rsidR="009F2B2E">
        <w:rPr>
          <w:rFonts w:asciiTheme="minorBidi" w:hAnsiTheme="minorBidi"/>
          <w:b/>
        </w:rPr>
        <w:t>no</w:t>
      </w:r>
      <w:r w:rsidR="008E79E6">
        <w:rPr>
          <w:rFonts w:asciiTheme="minorBidi" w:hAnsiTheme="minorBidi"/>
          <w:b/>
        </w:rPr>
        <w:t>t able to test</w:t>
      </w:r>
    </w:p>
    <w:p w14:paraId="661E813F" w14:textId="24CB6C65" w:rsidR="00167044" w:rsidRPr="00A15AFC" w:rsidRDefault="00167044" w:rsidP="00A672A3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Cleanliness: </w:t>
      </w:r>
      <w:r w:rsidR="00465D43">
        <w:rPr>
          <w:rFonts w:asciiTheme="minorBidi" w:hAnsiTheme="minorBidi"/>
          <w:b/>
        </w:rPr>
        <w:t>Poor</w:t>
      </w:r>
    </w:p>
    <w:p w14:paraId="6DE50A32" w14:textId="606225BB" w:rsidR="00A672A3" w:rsidRPr="00A15AFC" w:rsidRDefault="00A672A3" w:rsidP="00707DBA">
      <w:pPr>
        <w:spacing w:line="240" w:lineRule="auto"/>
        <w:rPr>
          <w:rFonts w:asciiTheme="minorBidi" w:hAnsiTheme="minorBidi"/>
          <w:b/>
          <w:bCs/>
        </w:rPr>
      </w:pPr>
    </w:p>
    <w:p w14:paraId="2EBCEAC0" w14:textId="69123CE6" w:rsidR="003F111A" w:rsidRPr="00A15AFC" w:rsidRDefault="003F111A" w:rsidP="00707DBA">
      <w:pPr>
        <w:spacing w:line="240" w:lineRule="auto"/>
        <w:rPr>
          <w:rFonts w:asciiTheme="minorBidi" w:hAnsiTheme="minorBidi"/>
          <w:b/>
          <w:bCs/>
        </w:rPr>
      </w:pPr>
    </w:p>
    <w:p w14:paraId="7BB73C69" w14:textId="77777777" w:rsidR="00141157" w:rsidRPr="00A15AFC" w:rsidRDefault="00141157" w:rsidP="00707DBA">
      <w:pPr>
        <w:spacing w:line="240" w:lineRule="auto"/>
        <w:rPr>
          <w:rFonts w:asciiTheme="minorBidi" w:hAnsiTheme="minorBidi"/>
          <w:b/>
          <w:bCs/>
        </w:rPr>
      </w:pPr>
    </w:p>
    <w:p w14:paraId="5DDF6BBA" w14:textId="467918E5" w:rsidR="00D94BAA" w:rsidRPr="00A15AFC" w:rsidRDefault="000C22E9" w:rsidP="00707DBA">
      <w:pPr>
        <w:spacing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lastRenderedPageBreak/>
        <w:t xml:space="preserve">Notes: </w:t>
      </w:r>
    </w:p>
    <w:p w14:paraId="5F34B15C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8. BATHROOM(S)</w:t>
      </w:r>
    </w:p>
    <w:p w14:paraId="0384FAC1" w14:textId="7402F8B7" w:rsidR="00D94BAA" w:rsidRPr="00A15AFC" w:rsidRDefault="00167044" w:rsidP="00707DBA">
      <w:pPr>
        <w:spacing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</w:t>
      </w:r>
      <w:r w:rsidRPr="00A15AFC">
        <w:rPr>
          <w:rFonts w:asciiTheme="minorBidi" w:hAnsiTheme="minorBidi"/>
        </w:rPr>
        <w:t>Sanitary ware condition</w:t>
      </w:r>
      <w:r w:rsidR="000C22E9" w:rsidRPr="00A15AFC">
        <w:rPr>
          <w:rFonts w:asciiTheme="minorBidi" w:hAnsiTheme="minorBidi"/>
        </w:rPr>
        <w:t>:</w:t>
      </w:r>
      <w:r w:rsidRPr="00A15AFC">
        <w:rPr>
          <w:rFonts w:asciiTheme="minorBidi" w:hAnsiTheme="minorBidi"/>
        </w:rPr>
        <w:t xml:space="preserve"> </w:t>
      </w:r>
      <w:r w:rsidR="009F2B2E">
        <w:rPr>
          <w:rFonts w:asciiTheme="minorBidi" w:hAnsiTheme="minorBidi"/>
          <w:b/>
        </w:rPr>
        <w:t>Fair</w:t>
      </w:r>
    </w:p>
    <w:p w14:paraId="4839616D" w14:textId="6EA6617D" w:rsidR="00167044" w:rsidRPr="00A15AFC" w:rsidRDefault="00167044" w:rsidP="00167044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• Tiles:  </w:t>
      </w:r>
      <w:r w:rsidR="00465D43">
        <w:rPr>
          <w:rFonts w:asciiTheme="minorBidi" w:hAnsiTheme="minorBidi"/>
          <w:b/>
        </w:rPr>
        <w:t>OK</w:t>
      </w:r>
    </w:p>
    <w:p w14:paraId="5C5B68B0" w14:textId="7FF6E5A7" w:rsidR="00167044" w:rsidRPr="00A15AFC" w:rsidRDefault="00167044" w:rsidP="00167044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• </w:t>
      </w:r>
      <w:proofErr w:type="spellStart"/>
      <w:r w:rsidRPr="00A15AFC">
        <w:rPr>
          <w:rFonts w:asciiTheme="minorBidi" w:hAnsiTheme="minorBidi"/>
        </w:rPr>
        <w:t>Mould</w:t>
      </w:r>
      <w:proofErr w:type="spellEnd"/>
      <w:r w:rsidRPr="00A15AFC">
        <w:rPr>
          <w:rFonts w:asciiTheme="minorBidi" w:hAnsiTheme="minorBidi"/>
        </w:rPr>
        <w:t xml:space="preserve">/ventilation issues:  </w:t>
      </w:r>
      <w:r w:rsidR="00141157" w:rsidRPr="00A15AFC">
        <w:rPr>
          <w:rFonts w:asciiTheme="minorBidi" w:hAnsiTheme="minorBidi"/>
          <w:b/>
          <w:bCs/>
        </w:rPr>
        <w:t>No</w:t>
      </w:r>
    </w:p>
    <w:p w14:paraId="39CC1CD4" w14:textId="794624B7" w:rsidR="00167044" w:rsidRPr="00A15AFC" w:rsidRDefault="00167044" w:rsidP="00167044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• Water </w:t>
      </w:r>
      <w:proofErr w:type="spellStart"/>
      <w:r w:rsidRPr="00A15AFC">
        <w:rPr>
          <w:rFonts w:asciiTheme="minorBidi" w:hAnsiTheme="minorBidi"/>
        </w:rPr>
        <w:t>preassure</w:t>
      </w:r>
      <w:proofErr w:type="spellEnd"/>
      <w:r w:rsidRPr="00A15AFC">
        <w:rPr>
          <w:rFonts w:asciiTheme="minorBidi" w:hAnsiTheme="minorBidi"/>
        </w:rPr>
        <w:t>/leaks:</w:t>
      </w:r>
      <w:r w:rsidR="006F441B" w:rsidRPr="00A15AFC">
        <w:rPr>
          <w:rFonts w:asciiTheme="minorBidi" w:hAnsiTheme="minorBidi"/>
        </w:rPr>
        <w:t xml:space="preserve"> </w:t>
      </w:r>
      <w:r w:rsidR="00465D43">
        <w:rPr>
          <w:rFonts w:asciiTheme="minorBidi" w:hAnsiTheme="minorBidi"/>
          <w:b/>
          <w:bCs/>
        </w:rPr>
        <w:t>OK – no leaks</w:t>
      </w:r>
    </w:p>
    <w:p w14:paraId="7100D6B2" w14:textId="77777777" w:rsidR="00167044" w:rsidRPr="00A15AFC" w:rsidRDefault="00167044" w:rsidP="00707DBA">
      <w:pPr>
        <w:spacing w:line="240" w:lineRule="auto"/>
        <w:rPr>
          <w:rFonts w:asciiTheme="minorBidi" w:hAnsiTheme="minorBidi"/>
        </w:rPr>
      </w:pPr>
    </w:p>
    <w:p w14:paraId="1F9479E9" w14:textId="09C21381" w:rsidR="00D94BAA" w:rsidRPr="00A15AFC" w:rsidRDefault="000C22E9" w:rsidP="00707DBA">
      <w:pPr>
        <w:spacing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 xml:space="preserve">Notes: </w:t>
      </w:r>
    </w:p>
    <w:p w14:paraId="1E15912D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9. HEATING / BOILER</w:t>
      </w:r>
    </w:p>
    <w:p w14:paraId="3C6F214C" w14:textId="7524FBAC" w:rsidR="00D94BAA" w:rsidRPr="00A15AFC" w:rsidRDefault="00167044" w:rsidP="00707DBA">
      <w:pPr>
        <w:spacing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Heating working? (Y/N): </w:t>
      </w:r>
      <w:r w:rsidR="008E79E6">
        <w:rPr>
          <w:rFonts w:asciiTheme="minorBidi" w:hAnsiTheme="minorBidi"/>
          <w:b/>
        </w:rPr>
        <w:t xml:space="preserve">Not able to </w:t>
      </w:r>
      <w:r w:rsidR="00465D43">
        <w:rPr>
          <w:rFonts w:asciiTheme="minorBidi" w:hAnsiTheme="minorBidi"/>
          <w:b/>
        </w:rPr>
        <w:t>check</w:t>
      </w:r>
    </w:p>
    <w:p w14:paraId="4A51B877" w14:textId="037BD9F0" w:rsidR="00167044" w:rsidRPr="00A15AFC" w:rsidRDefault="00167044" w:rsidP="00167044">
      <w:pPr>
        <w:spacing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•  Boiler condition:</w:t>
      </w:r>
      <w:r w:rsidR="006F441B" w:rsidRPr="00A15AFC">
        <w:rPr>
          <w:rFonts w:asciiTheme="minorBidi" w:hAnsiTheme="minorBidi"/>
        </w:rPr>
        <w:t xml:space="preserve"> </w:t>
      </w:r>
      <w:r w:rsidR="00465D43">
        <w:rPr>
          <w:rFonts w:asciiTheme="minorBidi" w:hAnsiTheme="minorBidi"/>
          <w:b/>
          <w:bCs/>
        </w:rPr>
        <w:t>OK</w:t>
      </w:r>
    </w:p>
    <w:p w14:paraId="5423FBFC" w14:textId="12A62E05" w:rsidR="00167044" w:rsidRPr="00A15AFC" w:rsidRDefault="00167044" w:rsidP="00167044">
      <w:pPr>
        <w:spacing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• Any visible faults?</w:t>
      </w:r>
      <w:r w:rsidR="006F441B" w:rsidRPr="00A15AFC">
        <w:rPr>
          <w:rFonts w:asciiTheme="minorBidi" w:hAnsiTheme="minorBidi"/>
        </w:rPr>
        <w:t xml:space="preserve"> </w:t>
      </w:r>
      <w:r w:rsidR="006F441B" w:rsidRPr="00A15AFC">
        <w:rPr>
          <w:rFonts w:asciiTheme="minorBidi" w:hAnsiTheme="minorBidi"/>
          <w:b/>
          <w:bCs/>
        </w:rPr>
        <w:t>No</w:t>
      </w:r>
    </w:p>
    <w:p w14:paraId="0E5D320F" w14:textId="47C01052" w:rsidR="00D94BAA" w:rsidRPr="00A15AFC" w:rsidRDefault="000C22E9" w:rsidP="00707DBA">
      <w:pPr>
        <w:spacing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>Notes:</w:t>
      </w:r>
    </w:p>
    <w:p w14:paraId="28562DEF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10. ELECTRICAL</w:t>
      </w:r>
    </w:p>
    <w:p w14:paraId="0D2D046A" w14:textId="51DD4678" w:rsidR="00D94BAA" w:rsidRPr="00A15AFC" w:rsidRDefault="00167044" w:rsidP="008E79E6">
      <w:pPr>
        <w:spacing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Lights </w:t>
      </w:r>
      <w:proofErr w:type="gramStart"/>
      <w:r w:rsidR="000C22E9" w:rsidRPr="00A15AFC">
        <w:rPr>
          <w:rFonts w:asciiTheme="minorBidi" w:hAnsiTheme="minorBidi"/>
        </w:rPr>
        <w:t>working?:</w:t>
      </w:r>
      <w:proofErr w:type="gramEnd"/>
      <w:r w:rsidR="000C22E9" w:rsidRPr="00A15AFC">
        <w:rPr>
          <w:rFonts w:asciiTheme="minorBidi" w:hAnsiTheme="minorBidi"/>
        </w:rPr>
        <w:t xml:space="preserve"> </w:t>
      </w:r>
      <w:r w:rsidR="00465D43">
        <w:rPr>
          <w:rFonts w:asciiTheme="minorBidi" w:hAnsiTheme="minorBidi"/>
          <w:b/>
        </w:rPr>
        <w:t>Yes</w:t>
      </w:r>
    </w:p>
    <w:p w14:paraId="49FD85C3" w14:textId="33787B5D" w:rsidR="00167044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• Sockets damaged?</w:t>
      </w:r>
      <w:r w:rsidR="006F441B" w:rsidRPr="00A15AFC">
        <w:rPr>
          <w:rFonts w:asciiTheme="minorBidi" w:hAnsiTheme="minorBidi"/>
        </w:rPr>
        <w:t xml:space="preserve"> </w:t>
      </w:r>
      <w:r w:rsidR="006F441B" w:rsidRPr="00A15AFC">
        <w:rPr>
          <w:rFonts w:asciiTheme="minorBidi" w:hAnsiTheme="minorBidi"/>
          <w:b/>
          <w:bCs/>
        </w:rPr>
        <w:t>No</w:t>
      </w:r>
    </w:p>
    <w:p w14:paraId="3E01FBD9" w14:textId="6D33153C" w:rsidR="00167044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• Exposed wiring?</w:t>
      </w:r>
      <w:r w:rsidR="006F441B" w:rsidRPr="00A15AFC">
        <w:rPr>
          <w:rFonts w:asciiTheme="minorBidi" w:hAnsiTheme="minorBidi"/>
        </w:rPr>
        <w:t xml:space="preserve"> </w:t>
      </w:r>
      <w:r w:rsidR="006F441B" w:rsidRPr="00A15AFC">
        <w:rPr>
          <w:rFonts w:asciiTheme="minorBidi" w:hAnsiTheme="minorBidi"/>
          <w:b/>
          <w:bCs/>
        </w:rPr>
        <w:t>No</w:t>
      </w:r>
    </w:p>
    <w:p w14:paraId="130F2124" w14:textId="52E0399F" w:rsidR="00D94BAA" w:rsidRPr="00A15AFC" w:rsidRDefault="000C22E9" w:rsidP="00707DBA">
      <w:pPr>
        <w:spacing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>Notes:</w:t>
      </w:r>
    </w:p>
    <w:p w14:paraId="46771242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11. DAMP / STRUCTURAL SIGNS</w:t>
      </w:r>
    </w:p>
    <w:p w14:paraId="302680C4" w14:textId="2A2EBBD0" w:rsidR="00167044" w:rsidRPr="00A15AFC" w:rsidRDefault="00A672A3" w:rsidP="00707DBA">
      <w:pPr>
        <w:spacing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</w:rPr>
        <w:t xml:space="preserve">   </w:t>
      </w:r>
      <w:r w:rsidR="00167044" w:rsidRPr="00A15AFC">
        <w:rPr>
          <w:rFonts w:asciiTheme="minorBidi" w:hAnsiTheme="minorBidi"/>
        </w:rPr>
        <w:t>• Damp present? (Y/N)</w:t>
      </w:r>
      <w:r w:rsidR="006F441B" w:rsidRPr="00A15AFC">
        <w:rPr>
          <w:rFonts w:asciiTheme="minorBidi" w:hAnsiTheme="minorBidi"/>
        </w:rPr>
        <w:t xml:space="preserve"> </w:t>
      </w:r>
      <w:r w:rsidR="006F441B" w:rsidRPr="00A15AFC">
        <w:rPr>
          <w:rFonts w:asciiTheme="minorBidi" w:hAnsiTheme="minorBidi"/>
          <w:b/>
          <w:bCs/>
        </w:rPr>
        <w:t>N</w:t>
      </w:r>
    </w:p>
    <w:p w14:paraId="1000F758" w14:textId="2655C811" w:rsidR="00167044" w:rsidRPr="00A15AFC" w:rsidRDefault="00A672A3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167044" w:rsidRPr="00A15AFC">
        <w:rPr>
          <w:rFonts w:asciiTheme="minorBidi" w:hAnsiTheme="minorBidi"/>
        </w:rPr>
        <w:t xml:space="preserve">• </w:t>
      </w:r>
      <w:proofErr w:type="spellStart"/>
      <w:r w:rsidR="00167044" w:rsidRPr="00A15AFC">
        <w:rPr>
          <w:rFonts w:asciiTheme="minorBidi" w:hAnsiTheme="minorBidi"/>
        </w:rPr>
        <w:t>Mould</w:t>
      </w:r>
      <w:proofErr w:type="spellEnd"/>
      <w:r w:rsidR="00167044" w:rsidRPr="00A15AFC">
        <w:rPr>
          <w:rFonts w:asciiTheme="minorBidi" w:hAnsiTheme="minorBidi"/>
        </w:rPr>
        <w:t xml:space="preserve"> growth?</w:t>
      </w:r>
      <w:r w:rsidR="006F441B" w:rsidRPr="00A15AFC">
        <w:rPr>
          <w:rFonts w:asciiTheme="minorBidi" w:hAnsiTheme="minorBidi"/>
        </w:rPr>
        <w:t xml:space="preserve"> </w:t>
      </w:r>
      <w:r w:rsidR="006F441B" w:rsidRPr="00A15AFC">
        <w:rPr>
          <w:rFonts w:asciiTheme="minorBidi" w:hAnsiTheme="minorBidi"/>
          <w:b/>
          <w:bCs/>
        </w:rPr>
        <w:t>N</w:t>
      </w:r>
    </w:p>
    <w:p w14:paraId="0EF86095" w14:textId="64723AC6" w:rsidR="00167044" w:rsidRPr="00A15AFC" w:rsidRDefault="00A672A3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167044" w:rsidRPr="00A15AFC">
        <w:rPr>
          <w:rFonts w:asciiTheme="minorBidi" w:hAnsiTheme="minorBidi"/>
        </w:rPr>
        <w:t xml:space="preserve">• Cellar condition? </w:t>
      </w:r>
      <w:r w:rsidR="006F441B" w:rsidRPr="00A15AFC">
        <w:rPr>
          <w:rFonts w:asciiTheme="minorBidi" w:hAnsiTheme="minorBidi"/>
        </w:rPr>
        <w:t xml:space="preserve"> </w:t>
      </w:r>
      <w:r w:rsidR="00465D43">
        <w:rPr>
          <w:rFonts w:asciiTheme="minorBidi" w:hAnsiTheme="minorBidi"/>
          <w:b/>
          <w:bCs/>
        </w:rPr>
        <w:t>Fin</w:t>
      </w:r>
      <w:bookmarkStart w:id="0" w:name="_GoBack"/>
      <w:bookmarkEnd w:id="0"/>
      <w:r w:rsidR="00465D43">
        <w:rPr>
          <w:rFonts w:asciiTheme="minorBidi" w:hAnsiTheme="minorBidi"/>
          <w:b/>
          <w:bCs/>
        </w:rPr>
        <w:t>e</w:t>
      </w:r>
    </w:p>
    <w:p w14:paraId="61043FF2" w14:textId="54716F03" w:rsidR="00D94BAA" w:rsidRPr="00A15AFC" w:rsidRDefault="00A672A3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Ventilation </w:t>
      </w:r>
      <w:proofErr w:type="gramStart"/>
      <w:r w:rsidR="000C22E9" w:rsidRPr="00A15AFC">
        <w:rPr>
          <w:rFonts w:asciiTheme="minorBidi" w:hAnsiTheme="minorBidi"/>
        </w:rPr>
        <w:t>issues?:</w:t>
      </w:r>
      <w:proofErr w:type="gramEnd"/>
      <w:r w:rsidR="000C22E9" w:rsidRPr="00A15AFC">
        <w:rPr>
          <w:rFonts w:asciiTheme="minorBidi" w:hAnsiTheme="minorBidi"/>
        </w:rPr>
        <w:t xml:space="preserve"> </w:t>
      </w:r>
      <w:r w:rsidR="006F441B" w:rsidRPr="00A15AFC">
        <w:rPr>
          <w:rFonts w:asciiTheme="minorBidi" w:hAnsiTheme="minorBidi"/>
          <w:b/>
          <w:bCs/>
        </w:rPr>
        <w:t>No</w:t>
      </w:r>
      <w:r w:rsidR="008E79E6">
        <w:rPr>
          <w:rFonts w:asciiTheme="minorBidi" w:hAnsiTheme="minorBidi"/>
          <w:b/>
          <w:bCs/>
        </w:rPr>
        <w:t>ne</w:t>
      </w:r>
    </w:p>
    <w:p w14:paraId="3E57319E" w14:textId="77777777" w:rsidR="00A672A3" w:rsidRPr="00A15AFC" w:rsidRDefault="00A672A3" w:rsidP="00707DBA">
      <w:pPr>
        <w:spacing w:line="240" w:lineRule="auto"/>
        <w:rPr>
          <w:rFonts w:asciiTheme="minorBidi" w:hAnsiTheme="minorBidi"/>
        </w:rPr>
      </w:pPr>
    </w:p>
    <w:p w14:paraId="436F20B0" w14:textId="77777777" w:rsidR="00A672A3" w:rsidRPr="00A15AFC" w:rsidRDefault="00A672A3" w:rsidP="00707DBA">
      <w:pPr>
        <w:spacing w:line="240" w:lineRule="auto"/>
        <w:rPr>
          <w:rFonts w:asciiTheme="minorBidi" w:hAnsiTheme="minorBidi"/>
        </w:rPr>
      </w:pPr>
    </w:p>
    <w:p w14:paraId="25EBEE0C" w14:textId="77777777" w:rsidR="00A672A3" w:rsidRPr="00A15AFC" w:rsidRDefault="00A672A3" w:rsidP="00707DBA">
      <w:pPr>
        <w:spacing w:line="240" w:lineRule="auto"/>
        <w:rPr>
          <w:rFonts w:asciiTheme="minorBidi" w:hAnsiTheme="minorBidi"/>
        </w:rPr>
      </w:pPr>
    </w:p>
    <w:p w14:paraId="2CD419BA" w14:textId="7069ACA4" w:rsidR="00A672A3" w:rsidRDefault="00A672A3" w:rsidP="00707DBA">
      <w:pPr>
        <w:spacing w:line="240" w:lineRule="auto"/>
        <w:rPr>
          <w:rFonts w:asciiTheme="minorBidi" w:hAnsiTheme="minorBidi"/>
        </w:rPr>
      </w:pPr>
    </w:p>
    <w:p w14:paraId="2110F08A" w14:textId="77777777" w:rsidR="00E46CEE" w:rsidRPr="00A15AFC" w:rsidRDefault="00E46CEE" w:rsidP="00707DBA">
      <w:pPr>
        <w:spacing w:line="240" w:lineRule="auto"/>
        <w:rPr>
          <w:rFonts w:asciiTheme="minorBidi" w:hAnsiTheme="minorBidi"/>
        </w:rPr>
      </w:pPr>
    </w:p>
    <w:p w14:paraId="3FF1D021" w14:textId="77777777" w:rsidR="00A672A3" w:rsidRPr="00A15AFC" w:rsidRDefault="00A672A3" w:rsidP="00707DBA">
      <w:pPr>
        <w:spacing w:line="240" w:lineRule="auto"/>
        <w:rPr>
          <w:rFonts w:asciiTheme="minorBidi" w:hAnsiTheme="minorBidi"/>
        </w:rPr>
      </w:pPr>
    </w:p>
    <w:p w14:paraId="4D4FD2D7" w14:textId="3ACA5E60" w:rsidR="00A672A3" w:rsidRPr="00A15AFC" w:rsidRDefault="000C22E9" w:rsidP="00A672A3">
      <w:pPr>
        <w:spacing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lastRenderedPageBreak/>
        <w:t>Notes:</w:t>
      </w:r>
    </w:p>
    <w:p w14:paraId="1081C5AB" w14:textId="77777777" w:rsidR="00E46CEE" w:rsidRPr="009B7836" w:rsidRDefault="00E46CEE" w:rsidP="00E46CEE">
      <w:pPr>
        <w:spacing w:line="240" w:lineRule="auto"/>
        <w:rPr>
          <w:rFonts w:asciiTheme="minorBidi" w:hAnsiTheme="minorBidi"/>
          <w:b/>
        </w:rPr>
      </w:pPr>
      <w:r w:rsidRPr="009B7836">
        <w:rPr>
          <w:rFonts w:asciiTheme="minorBidi" w:hAnsiTheme="minorBidi"/>
          <w:b/>
        </w:rPr>
        <w:t>12. COMPLIANCE ITEMS (CRITICAL)</w:t>
      </w:r>
    </w:p>
    <w:p w14:paraId="5D88D948" w14:textId="77777777" w:rsidR="00E46CEE" w:rsidRPr="009B7836" w:rsidRDefault="00E46CEE" w:rsidP="00E46CEE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</w:t>
      </w:r>
      <w:r w:rsidRPr="009B7836">
        <w:rPr>
          <w:rFonts w:asciiTheme="minorBidi" w:hAnsiTheme="minorBidi"/>
        </w:rPr>
        <w:t>Tick what is PROVIDED:</w:t>
      </w:r>
    </w:p>
    <w:p w14:paraId="660486C8" w14:textId="77777777" w:rsidR="00E46CEE" w:rsidRPr="009B7836" w:rsidRDefault="00E46CEE" w:rsidP="00E46CEE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Pr="009B7836">
        <w:rPr>
          <w:rFonts w:asciiTheme="minorBidi" w:hAnsiTheme="minorBidi"/>
        </w:rPr>
        <w:t>•</w:t>
      </w:r>
      <w:r>
        <w:rPr>
          <w:rFonts w:asciiTheme="minorBidi" w:hAnsiTheme="minorBidi"/>
        </w:rPr>
        <w:t xml:space="preserve"> </w:t>
      </w:r>
      <w:r w:rsidRPr="009B7836">
        <w:rPr>
          <w:rFonts w:asciiTheme="minorBidi" w:hAnsiTheme="minorBidi"/>
        </w:rPr>
        <w:t>Gas Certificate</w:t>
      </w:r>
      <w:r>
        <w:rPr>
          <w:rFonts w:asciiTheme="minorBidi" w:hAnsiTheme="minorBidi"/>
        </w:rPr>
        <w:t xml:space="preserve"> </w:t>
      </w:r>
      <w:r w:rsidRPr="009B7836">
        <w:rPr>
          <w:rFonts w:ascii="Segoe UI Symbol" w:hAnsi="Segoe UI Symbol" w:cs="Segoe UI Symbol"/>
        </w:rPr>
        <w:t>☐</w:t>
      </w:r>
    </w:p>
    <w:p w14:paraId="56B38883" w14:textId="77777777" w:rsidR="00E46CEE" w:rsidRPr="009B7836" w:rsidRDefault="00E46CEE" w:rsidP="00E46CEE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Pr="009B7836">
        <w:rPr>
          <w:rFonts w:asciiTheme="minorBidi" w:hAnsiTheme="minorBidi"/>
        </w:rPr>
        <w:t>•</w:t>
      </w:r>
      <w:r>
        <w:rPr>
          <w:rFonts w:asciiTheme="minorBidi" w:hAnsiTheme="minorBidi"/>
        </w:rPr>
        <w:t xml:space="preserve"> </w:t>
      </w:r>
      <w:r w:rsidRPr="009B7836">
        <w:rPr>
          <w:rFonts w:asciiTheme="minorBidi" w:hAnsiTheme="minorBidi"/>
        </w:rPr>
        <w:t>EICR</w:t>
      </w:r>
      <w:r>
        <w:rPr>
          <w:rFonts w:asciiTheme="minorBidi" w:hAnsiTheme="minorBidi"/>
        </w:rPr>
        <w:t xml:space="preserve"> </w:t>
      </w:r>
      <w:r w:rsidRPr="009B7836">
        <w:rPr>
          <w:rFonts w:ascii="Segoe UI Symbol" w:hAnsi="Segoe UI Symbol" w:cs="Segoe UI Symbol"/>
        </w:rPr>
        <w:t>☐</w:t>
      </w:r>
    </w:p>
    <w:p w14:paraId="4088EBF9" w14:textId="77777777" w:rsidR="00E46CEE" w:rsidRPr="009B7836" w:rsidRDefault="00E46CEE" w:rsidP="00E46CEE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Pr="009B7836">
        <w:rPr>
          <w:rFonts w:asciiTheme="minorBidi" w:hAnsiTheme="minorBidi"/>
        </w:rPr>
        <w:t>•</w:t>
      </w:r>
      <w:r>
        <w:rPr>
          <w:rFonts w:asciiTheme="minorBidi" w:hAnsiTheme="minorBidi"/>
        </w:rPr>
        <w:t xml:space="preserve">  </w:t>
      </w:r>
      <w:r w:rsidRPr="009B7836">
        <w:rPr>
          <w:rFonts w:asciiTheme="minorBidi" w:hAnsiTheme="minorBidi"/>
        </w:rPr>
        <w:t>Fire Alarm Certificate</w:t>
      </w:r>
      <w:r>
        <w:rPr>
          <w:rFonts w:asciiTheme="minorBidi" w:hAnsiTheme="minorBidi"/>
        </w:rPr>
        <w:t xml:space="preserve"> </w:t>
      </w:r>
      <w:r w:rsidRPr="009B7836">
        <w:rPr>
          <w:rFonts w:ascii="Segoe UI Symbol" w:hAnsi="Segoe UI Symbol" w:cs="Segoe UI Symbol"/>
        </w:rPr>
        <w:t>☐</w:t>
      </w:r>
    </w:p>
    <w:p w14:paraId="5FD175E3" w14:textId="77777777" w:rsidR="00E46CEE" w:rsidRPr="009B7836" w:rsidRDefault="00E46CEE" w:rsidP="00E46CEE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Pr="009B7836">
        <w:rPr>
          <w:rFonts w:asciiTheme="minorBidi" w:hAnsiTheme="minorBidi"/>
        </w:rPr>
        <w:t>•</w:t>
      </w:r>
      <w:r>
        <w:rPr>
          <w:rFonts w:asciiTheme="minorBidi" w:hAnsiTheme="minorBidi"/>
        </w:rPr>
        <w:t xml:space="preserve">  </w:t>
      </w:r>
      <w:r w:rsidRPr="009B7836">
        <w:rPr>
          <w:rFonts w:asciiTheme="minorBidi" w:hAnsiTheme="minorBidi"/>
        </w:rPr>
        <w:t>Emergency Lighting</w:t>
      </w:r>
      <w:r>
        <w:rPr>
          <w:rFonts w:asciiTheme="minorBidi" w:hAnsiTheme="minorBidi"/>
        </w:rPr>
        <w:t xml:space="preserve"> </w:t>
      </w:r>
      <w:r w:rsidRPr="009B7836">
        <w:rPr>
          <w:rFonts w:ascii="Segoe UI Symbol" w:hAnsi="Segoe UI Symbol" w:cs="Segoe UI Symbol"/>
        </w:rPr>
        <w:t>☐</w:t>
      </w:r>
    </w:p>
    <w:p w14:paraId="01A47BC8" w14:textId="77777777" w:rsidR="00E46CEE" w:rsidRPr="009B7836" w:rsidRDefault="00E46CEE" w:rsidP="00E46CEE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Pr="009B7836">
        <w:rPr>
          <w:rFonts w:asciiTheme="minorBidi" w:hAnsiTheme="minorBidi"/>
        </w:rPr>
        <w:t>•</w:t>
      </w:r>
      <w:r>
        <w:rPr>
          <w:rFonts w:asciiTheme="minorBidi" w:hAnsiTheme="minorBidi"/>
        </w:rPr>
        <w:t xml:space="preserve">  </w:t>
      </w:r>
      <w:r w:rsidRPr="009B7836">
        <w:rPr>
          <w:rFonts w:asciiTheme="minorBidi" w:hAnsiTheme="minorBidi"/>
        </w:rPr>
        <w:t>Fire Risk Assessment</w:t>
      </w:r>
      <w:r>
        <w:rPr>
          <w:rFonts w:asciiTheme="minorBidi" w:hAnsiTheme="minorBidi"/>
        </w:rPr>
        <w:t xml:space="preserve"> </w:t>
      </w:r>
      <w:r w:rsidRPr="009B7836">
        <w:rPr>
          <w:rFonts w:ascii="Segoe UI Symbol" w:hAnsi="Segoe UI Symbol" w:cs="Segoe UI Symbol"/>
        </w:rPr>
        <w:t>☐</w:t>
      </w:r>
    </w:p>
    <w:p w14:paraId="1E2D53DE" w14:textId="77777777" w:rsidR="00E46CEE" w:rsidRPr="009B7836" w:rsidRDefault="00E46CEE" w:rsidP="00E46CEE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Pr="009B7836">
        <w:rPr>
          <w:rFonts w:asciiTheme="minorBidi" w:hAnsiTheme="minorBidi"/>
        </w:rPr>
        <w:t>•</w:t>
      </w:r>
      <w:r>
        <w:rPr>
          <w:rFonts w:asciiTheme="minorBidi" w:hAnsiTheme="minorBidi"/>
        </w:rPr>
        <w:t xml:space="preserve">  </w:t>
      </w:r>
      <w:r w:rsidRPr="009B7836">
        <w:rPr>
          <w:rFonts w:asciiTheme="minorBidi" w:hAnsiTheme="minorBidi"/>
        </w:rPr>
        <w:t>EPC</w:t>
      </w:r>
      <w:r>
        <w:rPr>
          <w:rFonts w:asciiTheme="minorBidi" w:hAnsiTheme="minorBidi"/>
        </w:rPr>
        <w:t xml:space="preserve"> </w:t>
      </w:r>
      <w:r w:rsidRPr="009B7836">
        <w:rPr>
          <w:rFonts w:ascii="Segoe UI Symbol" w:hAnsi="Segoe UI Symbol" w:cs="Segoe UI Symbol"/>
        </w:rPr>
        <w:t>☐</w:t>
      </w:r>
    </w:p>
    <w:p w14:paraId="38096341" w14:textId="4BF72592" w:rsidR="00A672A3" w:rsidRPr="00A15AFC" w:rsidRDefault="00A672A3" w:rsidP="00E46CEE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>______________________________________________________________________</w:t>
      </w:r>
    </w:p>
    <w:p w14:paraId="24E63B7F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13. EXTERNAL</w:t>
      </w:r>
    </w:p>
    <w:p w14:paraId="2F853ACC" w14:textId="1EBCACE5" w:rsidR="00D94BAA" w:rsidRPr="00A15AFC" w:rsidRDefault="00A672A3" w:rsidP="008E79E6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Garden condition: </w:t>
      </w:r>
    </w:p>
    <w:p w14:paraId="252D7EC6" w14:textId="0D45A39C" w:rsidR="00D94BAA" w:rsidRPr="00A15AFC" w:rsidRDefault="00A672A3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Waste / rubbish: </w:t>
      </w:r>
    </w:p>
    <w:p w14:paraId="5D654386" w14:textId="2E498BD9" w:rsidR="00D94BAA" w:rsidRPr="00A15AFC" w:rsidRDefault="00A672A3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Damage outside: </w:t>
      </w:r>
    </w:p>
    <w:p w14:paraId="49E607AA" w14:textId="636920AD" w:rsidR="00A672A3" w:rsidRPr="00A15AFC" w:rsidRDefault="00A672A3" w:rsidP="00A672A3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>______________________________________________________________________</w:t>
      </w:r>
    </w:p>
    <w:p w14:paraId="10DC6478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14. PHOTOS / VIDEO</w:t>
      </w:r>
    </w:p>
    <w:p w14:paraId="7206FB93" w14:textId="43A25DCE" w:rsidR="00D94BAA" w:rsidRPr="00A15AFC" w:rsidRDefault="000C22E9" w:rsidP="00465D43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• Full video walkthrough done? (Y/N): </w:t>
      </w:r>
      <w:r w:rsidR="00F46866" w:rsidRPr="00A15AFC">
        <w:rPr>
          <w:rFonts w:asciiTheme="minorBidi" w:hAnsiTheme="minorBidi"/>
        </w:rPr>
        <w:t xml:space="preserve"> </w:t>
      </w:r>
    </w:p>
    <w:p w14:paraId="10EE2826" w14:textId="46F58246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• Photos taken? (Y/N): </w:t>
      </w:r>
      <w:r w:rsidR="00F46866" w:rsidRPr="00A15AFC">
        <w:rPr>
          <w:rFonts w:asciiTheme="minorBidi" w:hAnsiTheme="minorBidi"/>
        </w:rPr>
        <w:t xml:space="preserve"> </w:t>
      </w:r>
    </w:p>
    <w:p w14:paraId="3AD1FDA0" w14:textId="53176BB5" w:rsidR="00A672A3" w:rsidRPr="00A15AFC" w:rsidRDefault="00A672A3" w:rsidP="00A672A3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>______________________________________________________________________</w:t>
      </w:r>
    </w:p>
    <w:p w14:paraId="1B86E318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15. INITIAL DILAPS VIEW</w:t>
      </w:r>
    </w:p>
    <w:p w14:paraId="20C2C66B" w14:textId="377D26AD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• Estimated cost range: </w:t>
      </w:r>
    </w:p>
    <w:p w14:paraId="6B42C146" w14:textId="4692C88B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• Immediate works required: </w:t>
      </w:r>
      <w:r w:rsidR="00F46866" w:rsidRPr="00A15AFC">
        <w:rPr>
          <w:rFonts w:asciiTheme="minorBidi" w:hAnsiTheme="minorBidi"/>
        </w:rPr>
        <w:t xml:space="preserve"> </w:t>
      </w:r>
    </w:p>
    <w:sectPr w:rsidR="00D94BAA" w:rsidRPr="00A15AF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C22E9"/>
    <w:rsid w:val="001008AA"/>
    <w:rsid w:val="00141157"/>
    <w:rsid w:val="0015074B"/>
    <w:rsid w:val="00167044"/>
    <w:rsid w:val="0029639D"/>
    <w:rsid w:val="00326F90"/>
    <w:rsid w:val="003F111A"/>
    <w:rsid w:val="00414F15"/>
    <w:rsid w:val="00465D43"/>
    <w:rsid w:val="00473F2A"/>
    <w:rsid w:val="0055392F"/>
    <w:rsid w:val="006F441B"/>
    <w:rsid w:val="00707DBA"/>
    <w:rsid w:val="008E79E6"/>
    <w:rsid w:val="009C1C87"/>
    <w:rsid w:val="009F2B2E"/>
    <w:rsid w:val="00A15AFC"/>
    <w:rsid w:val="00A672A3"/>
    <w:rsid w:val="00AA1D8D"/>
    <w:rsid w:val="00B47730"/>
    <w:rsid w:val="00C01FBF"/>
    <w:rsid w:val="00CB0664"/>
    <w:rsid w:val="00D94BAA"/>
    <w:rsid w:val="00E34AD7"/>
    <w:rsid w:val="00E46CEE"/>
    <w:rsid w:val="00F46866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A81944B"/>
  <w14:defaultImageDpi w14:val="300"/>
  <w15:docId w15:val="{D2280E64-5AF6-4D73-B872-12EB6447C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18D4CA8-C630-40CC-B6AC-5A13DDCF9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2726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hosein</cp:lastModifiedBy>
  <cp:revision>2</cp:revision>
  <dcterms:created xsi:type="dcterms:W3CDTF">2026-06-02T19:02:00Z</dcterms:created>
  <dcterms:modified xsi:type="dcterms:W3CDTF">2026-06-02T19:02:00Z</dcterms:modified>
  <cp:category/>
</cp:coreProperties>
</file>